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Küche,Eingang,Wohnzimmer,Bad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03706725" name="1325a6d0-2434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4233042" name="1325a6d0-2434-11f1-8107-8f46aa9efe7f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Sitzplatz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43319378" name="6ad64120-243c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3444174" name="6ad64120-243c-11f1-8107-8f46aa9efe7f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059152" name="aa320030-243b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7590706" name="aa320030-243b-11f1-8107-8f46aa9efe7f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19614336" name="fc48c060-243c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2367957" name="fc48c060-243c-11f1-8107-8f46aa9efe7f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18269982" name="6d5c65e0-2433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65880734" name="6d5c65e0-2433-11f1-8107-8f46aa9efe7f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47580810" name="73721c30-2439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6467513" name="73721c30-2439-11f1-8107-8f46aa9efe7f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33250345" name="6b8cdc60-243b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7547368" name="6b8cdc60-243b-11f1-8107-8f46aa9efe7f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57230177" name="f49f5210-2433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0879110" name="f49f5210-2433-11f1-8107-8f46aa9efe7f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Wohnbereich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87118075" name="b01dfd80-2438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34887695" name="b01dfd80-2438-11f1-8107-8f46aa9efe7f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5193311" name="871126a0-2439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0826373" name="871126a0-2439-11f1-8107-8f46aa9efe7f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85797188" name="fbec01c0-2439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5873861" name="fbec01c0-2439-11f1-8107-8f46aa9efe7f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77738371" name="a34f91c0-243a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5858390" name="a34f91c0-243a-11f1-8107-8f46aa9efe7f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</w:t>
            </w:r>
          </w:p>
          <w:p>
            <w:pPr>
              <w:spacing w:before="0" w:after="0" w:line="240" w:lineRule="auto"/>
            </w:pPr>
            <w:r>
              <w:t>EG-OG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31130086" name="c30f9f00-243a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2573083" name="c30f9f00-243a-11f1-8107-8f46aa9efe7f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7185497" name="531b3b40-243b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9150373" name="531b3b40-243b-11f1-8107-8f46aa9efe7f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Treppe und Gang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60407084" name="d6847a40-243c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5261515" name="d6847a40-243c-11f1-8107-8f46aa9efe7f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1733752" name="ebd07bf0-243d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40216716" name="ebd07bf0-243d-11f1-8107-8f46aa9efe7f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Eingang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14495515" name="e8ff4cd0-2438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8213025" name="e8ff4cd0-2438-11f1-8107-8f46aa9efe7f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Wohnbereich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40201125" name="2abdbe90-2439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795781" name="2abdbe90-2439-11f1-8107-8f46aa9efe7f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5116257" name="c7bfaf00-2439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3208584" name="c7bfaf00-2439-11f1-8107-8f46aa9efe7f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83926678" name="e0fcc100-243a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4949386" name="e0fcc100-243a-11f1-8107-8f46aa9efe7f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15135082" name="3758e880-243b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951341" name="3758e880-243b-11f1-8107-8f46aa9efe7f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25054032" name="94b24ee0-243b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1296460" name="94b24ee0-243b-11f1-8107-8f46aa9efe7f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Treppe und Gang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81483794" name="adc14c00-243c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4917074" name="adc14c00-243c-11f1-8107-8f46aa9efe7f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Wohnbereich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Sockel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23724593" name="57070650-2439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1345164" name="57070650-2439-11f1-8107-8f46aa9efe7f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Ceminée</w:t>
            </w:r>
          </w:p>
        </w:tc>
        <w:tc>
          <w:p>
            <w:pPr>
              <w:spacing w:before="0" w:after="0" w:line="240" w:lineRule="auto"/>
            </w:pPr>
            <w:r>
              <w:t>Verputz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71535220" name="25c0ee20-243a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0807729" name="25c0ee20-243a-11f1-8107-8f46aa9efe7f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23013514" name="56d15ae0-243a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2192024" name="56d15ae0-243a-11f1-8107-8f46aa9efe7f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Cheminée </w:t>
            </w:r>
          </w:p>
        </w:tc>
        <w:tc>
          <w:p>
            <w:pPr>
              <w:spacing w:before="0" w:after="0" w:line="240" w:lineRule="auto"/>
            </w:pPr>
            <w:r>
              <w:t>Schnur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43223137" name="6eb206a0-243a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8490506" name="6eb206a0-243a-11f1-8107-8f46aa9efe7f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Estrich</w:t>
            </w:r>
          </w:p>
          <w:p>
            <w:pPr>
              <w:spacing w:before="0" w:after="0" w:line="240" w:lineRule="auto"/>
            </w:pPr>
            <w:r>
              <w:t>DG</w:t>
            </w:r>
          </w:p>
        </w:tc>
        <w:tc>
          <w:p>
            <w:pPr>
              <w:spacing w:before="0" w:after="0" w:line="240" w:lineRule="auto"/>
            </w:pPr>
            <w:r>
              <w:t>Unterdach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56633828" name="d3d81460-243b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3767013" name="d3d81460-243b-11f1-8107-8f46aa9efe7f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Waschküche 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neueren Jahrgangs</w:t>
            </w:r>
          </w:p>
        </w:tc>
        <w:tc>
          <w:p>
            <w:pPr>
              <w:spacing w:before="0" w:after="0" w:line="240" w:lineRule="auto"/>
            </w:pPr>
            <w:r>
              <w:t>Tableau und Fallrohr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025837" name="35748630-243d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3012939" name="35748630-243d-11f1-8107-8f46aa9efe7f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33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Sunnestrahl 13, 8834 Schindellegi</w:t>
          </w:r>
        </w:p>
        <w:p>
          <w:pPr>
            <w:spacing w:before="0" w:after="0"/>
          </w:pPr>
          <w:r>
            <w:t>807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footer.xml" Type="http://schemas.openxmlformats.org/officeDocument/2006/relationships/footer" Id="rId33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